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B857F" w14:textId="77777777" w:rsidR="00A41A20" w:rsidRDefault="00000000">
      <w:pPr>
        <w:pStyle w:val="Heading1"/>
      </w:pPr>
      <w:r>
        <w:t>Loan Validation Project</w:t>
      </w:r>
    </w:p>
    <w:p w14:paraId="2E9D1F59" w14:textId="77777777" w:rsidR="00A41A20" w:rsidRDefault="00000000">
      <w:pPr>
        <w:pStyle w:val="Heading2"/>
      </w:pPr>
      <w:r>
        <w:t>Sprint 6 – Daily Standup 3</w:t>
      </w:r>
    </w:p>
    <w:p w14:paraId="5CC85460" w14:textId="74AF90CD" w:rsidR="00A41A20" w:rsidRDefault="00000000">
      <w:r>
        <w:t>Date: November 1</w:t>
      </w:r>
      <w:r w:rsidR="005952E0">
        <w:t>3</w:t>
      </w:r>
      <w:r>
        <w:t>, 2025</w:t>
      </w:r>
    </w:p>
    <w:p w14:paraId="0C59C5D0" w14:textId="77777777" w:rsidR="00A41A20" w:rsidRPr="005952E0" w:rsidRDefault="00000000">
      <w:pPr>
        <w:rPr>
          <w:lang w:val="es-CU"/>
        </w:rPr>
      </w:pPr>
      <w:proofErr w:type="spellStart"/>
      <w:r w:rsidRPr="005952E0">
        <w:rPr>
          <w:lang w:val="es-CU"/>
        </w:rPr>
        <w:t>Participants</w:t>
      </w:r>
      <w:proofErr w:type="spellEnd"/>
      <w:r w:rsidRPr="005952E0">
        <w:rPr>
          <w:lang w:val="es-CU"/>
        </w:rPr>
        <w:t xml:space="preserve">: Ernesto, Carlos, Luis, Chris, Miguel, </w:t>
      </w:r>
      <w:proofErr w:type="spellStart"/>
      <w:r w:rsidRPr="005952E0">
        <w:rPr>
          <w:lang w:val="es-CU"/>
        </w:rPr>
        <w:t>Karthikeyan</w:t>
      </w:r>
      <w:proofErr w:type="spellEnd"/>
      <w:r w:rsidRPr="005952E0">
        <w:rPr>
          <w:lang w:val="es-CU"/>
        </w:rPr>
        <w:t xml:space="preserve"> (PM)</w:t>
      </w:r>
    </w:p>
    <w:p w14:paraId="6B06755B" w14:textId="77777777" w:rsidR="00A41A20" w:rsidRDefault="00000000">
      <w:pPr>
        <w:pStyle w:val="Heading3"/>
      </w:pPr>
      <w:r>
        <w:t>Ernesto Blanco</w:t>
      </w:r>
    </w:p>
    <w:p w14:paraId="71D1181F" w14:textId="77777777" w:rsidR="00A41A20" w:rsidRDefault="00000000">
      <w:r>
        <w:t>Yesterday: Completed QA checks on dashboard data flow and tested synchronization between OCR confidence values and fraud detection outputs.</w:t>
      </w:r>
    </w:p>
    <w:p w14:paraId="7D974509" w14:textId="77777777" w:rsidR="00A41A20" w:rsidRDefault="00000000">
      <w:r>
        <w:t>Today: Begin outlining the components needed for the prototype demo; help coordinate integration tasks among frontend and backend.</w:t>
      </w:r>
    </w:p>
    <w:p w14:paraId="2F405A24" w14:textId="77777777" w:rsidR="00A41A20" w:rsidRDefault="00000000">
      <w:r>
        <w:t>Blockers: None reported.</w:t>
      </w:r>
    </w:p>
    <w:p w14:paraId="52CED1E5" w14:textId="77777777" w:rsidR="00A41A20" w:rsidRDefault="00000000">
      <w:pPr>
        <w:pStyle w:val="Heading3"/>
      </w:pPr>
      <w:r>
        <w:t>Carlos</w:t>
      </w:r>
    </w:p>
    <w:p w14:paraId="63572E95" w14:textId="77777777" w:rsidR="00A41A20" w:rsidRDefault="00000000">
      <w:r>
        <w:t>Yesterday: Finalized data structure alignment between backend API responses and dashboard front end.</w:t>
      </w:r>
    </w:p>
    <w:p w14:paraId="22A2F5A7" w14:textId="77777777" w:rsidR="00A41A20" w:rsidRDefault="00000000">
      <w:r>
        <w:t>Today: Begin preparing backend pipeline elements needed for the prototype; ensure all endpoints return clean, demo-ready data.</w:t>
      </w:r>
    </w:p>
    <w:p w14:paraId="60B6D43E" w14:textId="77777777" w:rsidR="00A41A20" w:rsidRDefault="00000000">
      <w:r>
        <w:t>Blockers: Waiting for PM confirmation on which fields must be displayed in the Tuesday prototype.</w:t>
      </w:r>
    </w:p>
    <w:p w14:paraId="60F940CA" w14:textId="77777777" w:rsidR="00A41A20" w:rsidRDefault="00000000">
      <w:pPr>
        <w:pStyle w:val="Heading3"/>
      </w:pPr>
      <w:r>
        <w:t>Luis</w:t>
      </w:r>
    </w:p>
    <w:p w14:paraId="55375F4C" w14:textId="77777777" w:rsidR="00A41A20" w:rsidRDefault="00000000">
      <w:r>
        <w:t>Yesterday: Finished S3 logging integration and validated output tracking.</w:t>
      </w:r>
    </w:p>
    <w:p w14:paraId="484FBF40" w14:textId="77777777" w:rsidR="00A41A20" w:rsidRDefault="00000000">
      <w:r>
        <w:t>Today: Support backend stability work to prepare prototype; help ensure end-to-end flow from S3 to backend to dashboard works smoothly.</w:t>
      </w:r>
    </w:p>
    <w:p w14:paraId="3668CF85" w14:textId="77777777" w:rsidR="00A41A20" w:rsidRDefault="00000000">
      <w:r>
        <w:t>Blockers: None reported.</w:t>
      </w:r>
    </w:p>
    <w:p w14:paraId="6DEDEFEA" w14:textId="77777777" w:rsidR="00A41A20" w:rsidRDefault="00000000">
      <w:pPr>
        <w:pStyle w:val="Heading3"/>
      </w:pPr>
      <w:r>
        <w:t>Chris</w:t>
      </w:r>
    </w:p>
    <w:p w14:paraId="5C19D29A" w14:textId="77777777" w:rsidR="00A41A20" w:rsidRDefault="00000000">
      <w:r>
        <w:t>Yesterday: Synced Lambda triggers with dashboard refresh timing and updated API documentation.</w:t>
      </w:r>
    </w:p>
    <w:p w14:paraId="65B13BAE" w14:textId="77777777" w:rsidR="00A41A20" w:rsidRDefault="00000000">
      <w:r>
        <w:t>Today: Polish API endpoints for the prototype; ensure endpoints remain stable for live testing during the demo.</w:t>
      </w:r>
    </w:p>
    <w:p w14:paraId="5B4B64F7" w14:textId="77777777" w:rsidR="00A41A20" w:rsidRDefault="00000000">
      <w:r>
        <w:t>Blockers: None reported.</w:t>
      </w:r>
    </w:p>
    <w:p w14:paraId="766D4100" w14:textId="77777777" w:rsidR="00A41A20" w:rsidRDefault="00000000">
      <w:pPr>
        <w:pStyle w:val="Heading3"/>
      </w:pPr>
      <w:r>
        <w:t>Miguel</w:t>
      </w:r>
    </w:p>
    <w:p w14:paraId="5863A512" w14:textId="77777777" w:rsidR="00A41A20" w:rsidRDefault="00000000">
      <w:r>
        <w:t>Yesterday: Integrated more frontend components and improved real-time updating of dashboard charts.</w:t>
      </w:r>
    </w:p>
    <w:p w14:paraId="01C077FD" w14:textId="77777777" w:rsidR="00A41A20" w:rsidRDefault="00000000">
      <w:r>
        <w:lastRenderedPageBreak/>
        <w:t>Today: Build the UI elements required for the prototype; refine Trust Index visualization and ensure alignment with backend data.</w:t>
      </w:r>
    </w:p>
    <w:p w14:paraId="4FC7CD39" w14:textId="77777777" w:rsidR="00A41A20" w:rsidRDefault="00000000">
      <w:r>
        <w:t>Blockers: None reported.</w:t>
      </w:r>
    </w:p>
    <w:p w14:paraId="7565092E" w14:textId="0E52EE14" w:rsidR="00A41A20" w:rsidRDefault="00A41A20"/>
    <w:sectPr w:rsidR="00A41A2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89470421">
    <w:abstractNumId w:val="8"/>
  </w:num>
  <w:num w:numId="2" w16cid:durableId="1333873403">
    <w:abstractNumId w:val="6"/>
  </w:num>
  <w:num w:numId="3" w16cid:durableId="1214344331">
    <w:abstractNumId w:val="5"/>
  </w:num>
  <w:num w:numId="4" w16cid:durableId="372003886">
    <w:abstractNumId w:val="4"/>
  </w:num>
  <w:num w:numId="5" w16cid:durableId="1397434630">
    <w:abstractNumId w:val="7"/>
  </w:num>
  <w:num w:numId="6" w16cid:durableId="1398281638">
    <w:abstractNumId w:val="3"/>
  </w:num>
  <w:num w:numId="7" w16cid:durableId="1030376884">
    <w:abstractNumId w:val="2"/>
  </w:num>
  <w:num w:numId="8" w16cid:durableId="1850682993">
    <w:abstractNumId w:val="1"/>
  </w:num>
  <w:num w:numId="9" w16cid:durableId="1269199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952E0"/>
    <w:rsid w:val="00875DF0"/>
    <w:rsid w:val="00A41A2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DA9E3E"/>
  <w14:defaultImageDpi w14:val="300"/>
  <w15:docId w15:val="{593B703D-8946-491D-9C10-D34A5FC99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Ernesto David Blanco</cp:lastModifiedBy>
  <cp:revision>2</cp:revision>
  <dcterms:created xsi:type="dcterms:W3CDTF">2013-12-23T23:15:00Z</dcterms:created>
  <dcterms:modified xsi:type="dcterms:W3CDTF">2025-11-14T04:06:00Z</dcterms:modified>
  <cp:category/>
</cp:coreProperties>
</file>